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4199375" name="019de38d-832f-7136-93a7-a5a99fede5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5040425" name="019de38d-832f-7136-93a7-a5a99fede5c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6796956" name="019de38d-db2a-7659-ba9a-319427f193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9001582" name="019de38d-db2a-7659-ba9a-319427f1938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EG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6820997" name="019de395-40e0-7491-9dba-5d54a9582c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080587" name="019de395-40e0-7491-9dba-5d54a9582c0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5407996" name="019de395-6aac-7f27-ab4a-f91fa50930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712760" name="019de395-6aac-7f27-ab4a-f91fa50930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Chäppeliweg 9, 6210 Sursee</w:t>
          </w:r>
        </w:p>
        <w:p>
          <w:pPr>
            <w:spacing w:before="0" w:after="0"/>
          </w:pPr>
          <w:r>
            <w:t>860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